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248044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688924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045618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326268" name="019d67e5-b509-7681-a139-cfe7bb87d5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8774718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68216" name="019d67e9-80c2-7e84-a0e6-fb3d3aef1db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353844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589115" name="019d6807-eb51-7b2d-abf0-93c6dacab26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858247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60478" name="019d680d-fba2-7fc7-b48e-f4a947962f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51606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042297" name="019d6814-4d4b-7112-865f-5fc33b2404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4862510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22515" name="019d6819-e937-7e7f-956c-57fb474d51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Haus/Garage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6190569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097015" name="019d681e-bab2-7cf5-a9e4-f5fc2b796c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8111234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048134" name="019d6820-5273-7d3d-b74e-6bdc04c5c5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220422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864354" name="019d67e4-1e40-78ae-9b26-6a9610df9f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5557706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342199" name="019d67e7-5623-7158-a3ae-19122a5ed5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409144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414920" name="019d67eb-68c4-707d-8bff-1d022fa989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552377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810722" name="019d6809-2656-7689-ba28-904fe1905f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8453528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5927" name="019d6810-f82d-7fb9-9891-16a82a2afc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3314304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48588" name="019d681a-e2f3-705f-bff2-623e4f185e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8733520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30772" name="019d6801-b343-79aa-8f3e-521f203d47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2674046" name="019d67d4-3def-7f0a-99b8-dc2e832b3a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200457" name="019d67d4-3def-7f0a-99b8-dc2e832b3a9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015840" name="019d67d5-7dc3-74f2-85d3-45a141d32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59093" name="019d67d5-7dc3-74f2-85d3-45a141d3207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074131" name="019d67ef-1747-7b8e-a33b-82115f57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209895" name="019d67ef-1747-7b8e-a33b-82115f57a2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3900223" name="019d67f0-4c82-7d4a-8b8c-79cad30db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222332" name="019d67f0-4c82-7d4a-8b8c-79cad30db2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Cushio Vinyl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7381522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844602" name="019d67f5-976f-70df-840a-e54d27a2d9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9014873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37488" name="019d67fa-0b26-7009-a5ef-f211977f11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1121620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141541" name="019d67fc-ca6a-76c1-8213-6af065ea75f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Boden/Decke/Wand</w:t>
            </w:r>
          </w:p>
        </w:tc>
        <w:tc>
          <w:p>
            <w:pPr>
              <w:spacing w:before="0" w:after="0" w:line="240" w:lineRule="auto"/>
            </w:pPr>
            <w:r>
              <w:t>Putz / 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9205111" name="019d6802-fc9a-77df-84f5-cf18f36ef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801561" name="019d6802-fc9a-77df-84f5-cf18f36efba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Decke/Boden/Wände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0828906" name="019d6815-a320-761d-9bc3-d18a5f6768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038082" name="019d6815-a320-761d-9bc3-d18a5f67681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8641149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855128" name="019d681c-890c-765d-b0ae-42f072b540e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